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>neu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6694427" name="019eef1c-1b51-7661-b8c0-3925f91223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7094472" name="019eef1c-1b51-7661-b8c0-3925f91223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2305408" name="019eef1c-4a1c-75b5-a1f4-23872e6ac9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231238" name="019eef1c-4a1c-75b5-a1f4-23872e6ac9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Asbestschnur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2237407" name="019eef29-a512-7312-9023-b3892d8e69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9499772" name="019eef29-a512-7312-9023-b3892d8e69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8039841" name="019eef29-d00e-7863-ac78-90211bec20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4968532" name="019eef29-d00e-7863-ac78-90211bec20f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Elektroofen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2400070" name="019eef37-c715-7a50-a4f1-04d6a6ae38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231877" name="019eef37-c715-7a50-a4f1-04d6a6ae38c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3000983" name="019eef37-e63c-7176-b8fd-0b520a1822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180770" name="019eef37-e63c-7176-b8fd-0b520a18228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KG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>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5953347" name="019eef46-ba3c-7113-b916-1f678ba902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677625" name="019eef46-ba3c-7113-b916-1f678ba902d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9059017" name="019eef46-dae2-7c24-a66f-e8f14f853e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0107788" name="019eef46-dae2-7c24-a66f-e8f14f853e4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Dachschindeln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0709439" name="019eef4d-9706-7f2d-bf69-4e79201661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811235" name="019eef4d-9706-7f2d-bf69-4e792016611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0628367" name="019eef4d-ef0e-7463-acd9-d4c4349fee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0057802" name="019eef4d-ef0e-7463-acd9-d4c4349fee2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1004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